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496"/>
        <w:gridCol w:w="2160"/>
      </w:tblGrid>
      <w:tr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>
            <w:r>
              <w:rPr>
                <w:rFonts w:ascii="Arial" w:hAnsi="Arial"/>
                <w:b/>
                <w:color w:val="0B1B3A"/>
                <w:sz w:val="36"/>
              </w:rPr>
              <w:t>Project Reflection Template</w:t>
            </w:r>
          </w:p>
          <w:p>
            <w:r>
              <w:rPr>
                <w:rFonts w:ascii="Arial" w:hAnsi="Arial"/>
                <w:color w:val="4B5563"/>
                <w:sz w:val="17"/>
              </w:rPr>
              <w:t>LockwoodSTEM template for reflecting on evidence, iteration, teamwork, and next steps.</w:t>
            </w:r>
          </w:p>
        </w:tc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>
            <w:pPr>
              <w:jc w:val="right"/>
            </w:pPr>
            <w:r>
              <w:rPr>
                <w:rFonts w:ascii="Arial" w:hAnsi="Arial"/>
                <w:b/>
                <w:color w:val="0B1B3A"/>
                <w:sz w:val="18"/>
              </w:rPr>
              <w:t>LOCKWOODSTEM</w:t>
            </w:r>
          </w:p>
          <w:p>
            <w:pPr>
              <w:jc w:val="right"/>
            </w:pPr>
            <w:r>
              <w:rPr>
                <w:rFonts w:ascii="Arial" w:hAnsi="Arial"/>
                <w:color w:val="6B7280"/>
                <w:sz w:val="16"/>
              </w:rPr>
              <w:t>LS-TMP-015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D6A23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/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Name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Course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Project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Date</w:t>
            </w:r>
          </w:p>
        </w:tc>
      </w:tr>
      <w:tr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What problem did your design attempt to solve?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What evidence shows your design worked or did not work?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What was the most important design decision your team made?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What would you improve if you had another iteration?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How did your documentation, testing, or teamwork affect the final result?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ptos" w:hAnsi="Aptos" w:eastAsia="Aptos"/>
        <w:sz w:val="16"/>
        <w:color w:val="475569"/>
      </w:rPr>
      <w:t>LOCKWOODSTEM | Student Engineering Hub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B1B3A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B1B3A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B1B3A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